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9529223" name="019ea793-3b8d-7a9d-88cf-2b7814567f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099936" name="019ea793-3b8d-7a9d-88cf-2b7814567fc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Waschraum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45231882" name="019ea767-00b9-7897-bf0f-4d3ef011e8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986449" name="019ea767-00b9-7897-bf0f-4d3ef011e85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2005140519" name="019ea776-4973-7b15-9f81-6a8c236f78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102720" name="019ea776-4973-7b15-9f81-6a8c236f78e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26609835" name="019ea77c-deae-7fb8-8ce1-9f4c73c89a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5920830" name="019ea77c-deae-7fb8-8ce1-9f4c73c89a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41331839" name="019ea788-c5e7-7335-9015-9ab94ec411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9581304" name="019ea788-c5e7-7335-9015-9ab94ec4117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66253570" name="019ea794-8bc7-7bcf-a3ba-fc2fd820a4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2245830" name="019ea794-8bc7-7bcf-a3ba-fc2fd820a4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27796714" name="019ea7a0-6637-73c9-85cc-3bf958b412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7327323" name="019ea7a0-6637-73c9-85cc-3bf958b4126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36005882" name="019ea7a9-6873-784b-b012-3d676db453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5835181" name="019ea7a9-6873-784b-b012-3d676db4532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687815" name="019ea777-6d16-75bc-a8bd-472aaeab4e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4939558" name="019ea777-6d16-75bc-a8bd-472aaeab4ec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3051997" name="019ea796-16c5-7fa7-ba09-89d898a24e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5635957" name="019ea796-16c5-7fa7-ba09-89d898a24e0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3372985" name="019ea7a1-502f-780a-8ba8-b8277141a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3356564" name="019ea7a1-502f-780a-8ba8-b8277141ad9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9032744" name="019ea7aa-42f8-743b-b464-a3457d2bb0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678093" name="019ea7aa-42f8-743b-b464-a3457d2bb0d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0244040" name="019ea785-6f25-7c70-b6dd-b3ea4eb4e1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549153" name="019ea785-6f25-7c70-b6dd-b3ea4eb4e1f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Waschraum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14173815" name="019ea75c-5b0f-74e8-8855-bd5961af72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717719" name="019ea75c-5b0f-74e8-8855-bd5961af72c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82809509" name="019ea7b1-55d0-730f-bf9f-cf8e18fac9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416537" name="019ea7b1-55d0-730f-bf9f-cf8e18fac99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Tank-Raum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13291679" name="019ea761-dd13-7192-b57b-f066a3848d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581204" name="019ea761-dd13-7192-b57b-f066a3848d1e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9316554" name="019ea786-d0fc-7a19-ac5e-9da46ae35f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47483" name="019ea786-d0fc-7a19-ac5e-9da46ae35f4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7114842" name="019ea7a7-dd88-7f0b-a59e-73cf9aab31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0600367" name="019ea7a7-dd88-7f0b-a59e-73cf9aab313e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